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4036" w:rsidR="00824F50" w:rsidP="00824F50" w:rsidRDefault="003C4E10" w14:paraId="29CF8B24" w14:textId="323DBBAC">
      <w:pPr>
        <w:pStyle w:val="Ttulo1"/>
        <w:spacing w:before="0" w:line="240" w:lineRule="auto"/>
        <w:jc w:val="center"/>
        <w:rPr>
          <w:rFonts w:ascii="Fira Sans" w:hAnsi="Fira Sans"/>
          <w:color w:val="auto"/>
          <w:sz w:val="24"/>
          <w:szCs w:val="24"/>
          <w:lang w:val="pt-BR"/>
        </w:rPr>
      </w:pPr>
      <w:r w:rsidRPr="00764036">
        <w:rPr>
          <w:rFonts w:ascii="Fira Sans" w:hAnsi="Fira Sans"/>
          <w:color w:val="auto"/>
          <w:sz w:val="24"/>
          <w:szCs w:val="24"/>
          <w:lang w:val="pt-BR"/>
        </w:rPr>
        <w:t>ANEXO XI</w:t>
      </w:r>
      <w:r w:rsidR="00013313">
        <w:rPr>
          <w:rFonts w:ascii="Fira Sans" w:hAnsi="Fira Sans"/>
          <w:color w:val="auto"/>
          <w:sz w:val="24"/>
          <w:szCs w:val="24"/>
          <w:lang w:val="pt-BR"/>
        </w:rPr>
        <w:t>V</w:t>
      </w:r>
      <w:r w:rsidRPr="00764036">
        <w:rPr>
          <w:rFonts w:ascii="Fira Sans" w:hAnsi="Fira Sans"/>
          <w:color w:val="auto"/>
          <w:sz w:val="24"/>
          <w:szCs w:val="24"/>
          <w:lang w:val="pt-BR"/>
        </w:rPr>
        <w:t xml:space="preserve"> </w:t>
      </w:r>
    </w:p>
    <w:p w:rsidRPr="00764036" w:rsidR="003048D3" w:rsidP="00824F50" w:rsidRDefault="003C4E10" w14:paraId="6CEE2AD2" w14:textId="144EB056">
      <w:pPr>
        <w:pStyle w:val="Ttulo1"/>
        <w:spacing w:before="0" w:line="240" w:lineRule="auto"/>
        <w:jc w:val="center"/>
        <w:rPr>
          <w:rFonts w:ascii="Fira Sans" w:hAnsi="Fira Sans"/>
          <w:color w:val="auto"/>
          <w:sz w:val="24"/>
          <w:szCs w:val="24"/>
          <w:lang w:val="pt-BR"/>
        </w:rPr>
      </w:pPr>
      <w:r w:rsidRPr="00764036">
        <w:rPr>
          <w:rFonts w:ascii="Fira Sans" w:hAnsi="Fira Sans"/>
          <w:color w:val="auto"/>
          <w:sz w:val="24"/>
          <w:szCs w:val="24"/>
          <w:lang w:val="pt-BR"/>
        </w:rPr>
        <w:t>FORMULÁRIO DE RECURSO OU IMPUGNAÇÃO</w:t>
      </w:r>
    </w:p>
    <w:p w:rsidRPr="007B0FDB" w:rsidR="003048D3" w:rsidP="2ED490F1" w:rsidRDefault="003C4E10" w14:paraId="1C548450" w14:noSpellErr="1" w14:textId="134E787B">
      <w:pPr>
        <w:spacing w:after="0" w:line="240" w:lineRule="auto"/>
        <w:jc w:val="center"/>
        <w:rPr>
          <w:rFonts w:ascii="Fira Sans" w:hAnsi="Fira Sans" w:eastAsia="Fira Sans" w:cs="Fira Sans"/>
          <w:noProof w:val="0"/>
          <w:sz w:val="22"/>
          <w:szCs w:val="22"/>
          <w:lang w:val="en-US"/>
        </w:rPr>
      </w:pPr>
      <w:r>
        <w:br/>
      </w:r>
      <w:r w:rsidRPr="2ED490F1" w:rsidR="111BF052">
        <w:rPr>
          <w:rFonts w:ascii="Fira Sans" w:hAnsi="Fira Sans" w:eastAsia="Fira Sans" w:cs="Fira Sans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pt-BR"/>
        </w:rPr>
        <w:t>Edital Prospera Sociobio: Criação dos Núcleos de Desenvolvimento da Sociobioeconomia na Amazônia</w:t>
      </w:r>
    </w:p>
    <w:p w:rsidRPr="007B0FDB" w:rsidR="003048D3" w:rsidP="00824F50" w:rsidRDefault="003C4E10" w14:paraId="07EDA1FE" w14:textId="24BCA992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>
        <w:br/>
      </w:r>
    </w:p>
    <w:p w:rsidR="007B0FDB" w:rsidP="007B0FDB" w:rsidRDefault="003C4E10" w14:paraId="68DAB6E6" w14:textId="77777777">
      <w:pPr>
        <w:jc w:val="both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À Comissão Técnica de Avaliação</w:t>
      </w:r>
    </w:p>
    <w:p w:rsidRPr="007B0FDB" w:rsidR="007B0FDB" w:rsidP="007B0FDB" w:rsidRDefault="003C4E10" w14:paraId="449ADDAA" w14:textId="2B6A0A71">
      <w:pPr>
        <w:jc w:val="both"/>
        <w:rPr>
          <w:rFonts w:ascii="Fira Sans" w:hAnsi="Fira Sans"/>
          <w:b/>
          <w:bCs/>
          <w:sz w:val="24"/>
          <w:szCs w:val="24"/>
          <w:lang w:val="pt-BR"/>
        </w:rPr>
      </w:pPr>
      <w:r w:rsidRPr="007B0FDB">
        <w:rPr>
          <w:rFonts w:ascii="Fira Sans" w:hAnsi="Fira Sans"/>
          <w:b/>
          <w:bCs/>
          <w:sz w:val="24"/>
          <w:szCs w:val="24"/>
          <w:lang w:val="pt-BR"/>
        </w:rPr>
        <w:t xml:space="preserve">Edital de Seleção para </w:t>
      </w:r>
      <w:r w:rsidRPr="007B0FDB" w:rsidR="007B0FDB">
        <w:rPr>
          <w:rFonts w:ascii="Fira Sans" w:hAnsi="Fira Sans"/>
          <w:b/>
          <w:bCs/>
          <w:sz w:val="24"/>
          <w:szCs w:val="24"/>
          <w:lang w:val="pt-BR"/>
        </w:rPr>
        <w:t>a Criação de Núcleos de Desenvolvimento da Sociobioeconomia</w:t>
      </w:r>
    </w:p>
    <w:p w:rsidRPr="007B0FDB" w:rsidR="003048D3" w:rsidP="00824F50" w:rsidRDefault="003048D3" w14:paraId="426C4FBC" w14:textId="04369BA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6FEC3EC8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3048D3" w:rsidP="00824F50" w:rsidRDefault="003C4E10" w14:paraId="503BBD8E" w14:textId="2C0ACF1D">
      <w:pPr>
        <w:spacing w:after="0" w:line="240" w:lineRule="auto"/>
        <w:jc w:val="both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A </w:t>
      </w:r>
      <w:r w:rsidRPr="007B0FDB" w:rsidR="00824F50">
        <w:rPr>
          <w:rFonts w:ascii="Fira Sans" w:hAnsi="Fira Sans"/>
          <w:sz w:val="24"/>
          <w:szCs w:val="24"/>
          <w:lang w:val="pt-BR"/>
        </w:rPr>
        <w:t>(</w:t>
      </w:r>
      <w:r w:rsidRPr="007B0FDB">
        <w:rPr>
          <w:rFonts w:ascii="Fira Sans" w:hAnsi="Fira Sans"/>
          <w:sz w:val="24"/>
          <w:szCs w:val="24"/>
          <w:highlight w:val="yellow"/>
          <w:lang w:val="pt-BR"/>
        </w:rPr>
        <w:t>organização</w:t>
      </w:r>
      <w:r w:rsidRPr="007B0FDB" w:rsidR="00824F50">
        <w:rPr>
          <w:rFonts w:ascii="Fira Sans" w:hAnsi="Fira Sans"/>
          <w:sz w:val="24"/>
          <w:szCs w:val="24"/>
          <w:highlight w:val="yellow"/>
          <w:lang w:val="pt-BR"/>
        </w:rPr>
        <w:t xml:space="preserve"> líder</w:t>
      </w:r>
      <w:r w:rsidRPr="007B0FDB" w:rsidR="00824F50">
        <w:rPr>
          <w:rFonts w:ascii="Fira Sans" w:hAnsi="Fira Sans"/>
          <w:sz w:val="24"/>
          <w:szCs w:val="24"/>
          <w:lang w:val="pt-BR"/>
        </w:rPr>
        <w:t>)</w:t>
      </w:r>
      <w:r w:rsidRPr="007B0FDB">
        <w:rPr>
          <w:rFonts w:ascii="Fira Sans" w:hAnsi="Fira Sans"/>
          <w:sz w:val="24"/>
          <w:szCs w:val="24"/>
          <w:lang w:val="pt-BR"/>
        </w:rPr>
        <w:t xml:space="preserve"> abaixo assinada, por meio de seu representante legal, vem apresentar, nos termos do Edital, o presente FORMULÁRIO DE RECURSO OU IMPUGNAÇÃO, conforme as razões e fundamentos a seguir descritos.</w:t>
      </w:r>
    </w:p>
    <w:p w:rsidRPr="007B0FDB" w:rsidR="00824F50" w:rsidP="00824F50" w:rsidRDefault="00824F50" w14:paraId="75A4EE27" w14:textId="1D51FC67">
      <w:pPr>
        <w:spacing w:after="0" w:line="240" w:lineRule="auto"/>
        <w:jc w:val="both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6D4CACCB" w14:textId="318DDC7C">
      <w:pPr>
        <w:spacing w:after="0" w:line="240" w:lineRule="auto"/>
        <w:jc w:val="right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[Local], [Data]</w:t>
      </w:r>
    </w:p>
    <w:p w:rsidRPr="007B0FDB" w:rsidR="00824F50" w:rsidP="00824F50" w:rsidRDefault="003C4E10" w14:paraId="1A7700D1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</w:p>
    <w:p w:rsidRPr="007B0FDB" w:rsidR="003048D3" w:rsidP="00824F50" w:rsidRDefault="003C4E10" w14:paraId="1EE3DDC2" w14:textId="58F06C49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Nome da Organização: </w:t>
      </w:r>
    </w:p>
    <w:p w:rsidRPr="007B0FDB" w:rsidR="003048D3" w:rsidP="00824F50" w:rsidRDefault="003C4E10" w14:paraId="26BF27E8" w14:textId="2A505AE3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CNPJ: </w:t>
      </w:r>
    </w:p>
    <w:p w:rsidRPr="007B0FDB" w:rsidR="003048D3" w:rsidP="00824F50" w:rsidRDefault="003C4E10" w14:paraId="0E6AAD40" w14:textId="0346686C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Nome do Representante Legal: </w:t>
      </w:r>
    </w:p>
    <w:p w:rsidRPr="007B0FDB" w:rsidR="00824F50" w:rsidP="00824F50" w:rsidRDefault="00824F50" w14:paraId="3F20A58A" w14:textId="5B694996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CPF:</w:t>
      </w:r>
    </w:p>
    <w:p w:rsidRPr="007B0FDB" w:rsidR="003048D3" w:rsidP="00824F50" w:rsidRDefault="003C4E10" w14:paraId="2D852C0B" w14:textId="2062801B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Cargo: </w:t>
      </w:r>
    </w:p>
    <w:p w:rsidRPr="007B0FDB" w:rsidR="003048D3" w:rsidP="00824F50" w:rsidRDefault="003C4E10" w14:paraId="68F779E3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Tipo de Solicitação (marcar com X):</w:t>
      </w:r>
    </w:p>
    <w:p w:rsidRPr="007B0FDB" w:rsidR="003048D3" w:rsidP="00824F50" w:rsidRDefault="003C4E10" w14:paraId="790BD5C6" w14:textId="35B857D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[  ] Recurso contra resultado da seleção</w:t>
      </w: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[  ] Impugnação ao edital</w:t>
      </w:r>
    </w:p>
    <w:p w:rsidRPr="007B0FDB" w:rsidR="00824F50" w:rsidP="00824F50" w:rsidRDefault="00824F50" w14:paraId="7C0D9CF4" w14:textId="314B270A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3048D3" w:rsidP="00824F50" w:rsidRDefault="003C4E10" w14:paraId="561504BD" w14:textId="2321DB98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Fundamentação e Justificativa:</w:t>
      </w:r>
    </w:p>
    <w:p w:rsidRPr="007B0FDB" w:rsidR="00824F50" w:rsidP="00824F50" w:rsidRDefault="00824F50" w14:paraId="64F22E08" w14:textId="39DCE49D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165FD706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3048D3" w:rsidP="00824F50" w:rsidRDefault="003C4E10" w14:paraId="2EA082B0" w14:textId="7DD95A08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Solicitação Específica:</w:t>
      </w:r>
    </w:p>
    <w:p w:rsidRPr="007B0FDB" w:rsidR="00824F50" w:rsidP="00824F50" w:rsidRDefault="00824F50" w14:paraId="33763849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70808521" w14:textId="498B0751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08A4EE55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5A4F55AB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13F877DC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2B1970CE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20EB611B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06929017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824F50" w:rsidR="003048D3" w:rsidP="00824F50" w:rsidRDefault="003C4E10" w14:paraId="62008C12" w14:textId="3FAE7741">
      <w:pPr>
        <w:spacing w:after="0" w:line="240" w:lineRule="auto"/>
        <w:rPr>
          <w:rFonts w:ascii="Fira Sans" w:hAnsi="Fira Sans"/>
          <w:sz w:val="24"/>
          <w:szCs w:val="24"/>
        </w:rPr>
      </w:pPr>
      <w:proofErr w:type="spellStart"/>
      <w:r w:rsidRPr="00824F50">
        <w:rPr>
          <w:rFonts w:ascii="Fira Sans" w:hAnsi="Fira Sans"/>
          <w:sz w:val="24"/>
          <w:szCs w:val="24"/>
        </w:rPr>
        <w:t>Assinatura</w:t>
      </w:r>
      <w:proofErr w:type="spellEnd"/>
      <w:r w:rsidRPr="00824F50">
        <w:rPr>
          <w:rFonts w:ascii="Fira Sans" w:hAnsi="Fira Sans"/>
          <w:sz w:val="24"/>
          <w:szCs w:val="24"/>
        </w:rPr>
        <w:t xml:space="preserve"> do </w:t>
      </w:r>
      <w:proofErr w:type="spellStart"/>
      <w:r w:rsidRPr="00824F50">
        <w:rPr>
          <w:rFonts w:ascii="Fira Sans" w:hAnsi="Fira Sans"/>
          <w:sz w:val="24"/>
          <w:szCs w:val="24"/>
        </w:rPr>
        <w:t>Representante</w:t>
      </w:r>
      <w:proofErr w:type="spellEnd"/>
      <w:r w:rsidRPr="00824F50">
        <w:rPr>
          <w:rFonts w:ascii="Fira Sans" w:hAnsi="Fira Sans"/>
          <w:sz w:val="24"/>
          <w:szCs w:val="24"/>
        </w:rPr>
        <w:t xml:space="preserve"> Legal: ____________________________________________</w:t>
      </w:r>
    </w:p>
    <w:sectPr w:rsidRPr="00824F50" w:rsidR="003048D3" w:rsidSect="00034616">
      <w:headerReference w:type="default" r:id="rId11"/>
      <w:footerReference w:type="default" r:id="rId12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13E4" w:rsidP="005113E4" w:rsidRDefault="005113E4" w14:paraId="23978F89" w14:textId="77777777">
      <w:pPr>
        <w:spacing w:after="0" w:line="240" w:lineRule="auto"/>
      </w:pPr>
      <w:r>
        <w:separator/>
      </w:r>
    </w:p>
  </w:endnote>
  <w:endnote w:type="continuationSeparator" w:id="0">
    <w:p w:rsidR="005113E4" w:rsidP="005113E4" w:rsidRDefault="005113E4" w14:paraId="501DAF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113E4" w:rsidRDefault="005113E4" w14:paraId="1615E8FC" w14:textId="60C69DE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13E4" w:rsidP="005113E4" w:rsidRDefault="005113E4" w14:paraId="2C338FD5" w14:textId="77777777">
      <w:pPr>
        <w:spacing w:after="0" w:line="240" w:lineRule="auto"/>
      </w:pPr>
      <w:r>
        <w:separator/>
      </w:r>
    </w:p>
  </w:footnote>
  <w:footnote w:type="continuationSeparator" w:id="0">
    <w:p w:rsidR="005113E4" w:rsidP="005113E4" w:rsidRDefault="005113E4" w14:paraId="49F226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13313" w:rsidR="005113E4" w:rsidP="00013313" w:rsidRDefault="00013313" w14:paraId="5E2BCD40" w14:textId="0307C2CD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686442262">
    <w:abstractNumId w:val="8"/>
  </w:num>
  <w:num w:numId="2" w16cid:durableId="2053577590">
    <w:abstractNumId w:val="6"/>
  </w:num>
  <w:num w:numId="3" w16cid:durableId="766778713">
    <w:abstractNumId w:val="5"/>
  </w:num>
  <w:num w:numId="4" w16cid:durableId="1759057258">
    <w:abstractNumId w:val="4"/>
  </w:num>
  <w:num w:numId="5" w16cid:durableId="1390691644">
    <w:abstractNumId w:val="7"/>
  </w:num>
  <w:num w:numId="6" w16cid:durableId="1661226843">
    <w:abstractNumId w:val="3"/>
  </w:num>
  <w:num w:numId="7" w16cid:durableId="1900556831">
    <w:abstractNumId w:val="2"/>
  </w:num>
  <w:num w:numId="8" w16cid:durableId="166409173">
    <w:abstractNumId w:val="1"/>
  </w:num>
  <w:num w:numId="9" w16cid:durableId="168940195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3313"/>
    <w:rsid w:val="00034616"/>
    <w:rsid w:val="0006063C"/>
    <w:rsid w:val="0015074B"/>
    <w:rsid w:val="0029639D"/>
    <w:rsid w:val="003048D3"/>
    <w:rsid w:val="00326F90"/>
    <w:rsid w:val="003C4E10"/>
    <w:rsid w:val="005113E4"/>
    <w:rsid w:val="00624B98"/>
    <w:rsid w:val="00764036"/>
    <w:rsid w:val="007B0FDB"/>
    <w:rsid w:val="00824F50"/>
    <w:rsid w:val="00AA1D8D"/>
    <w:rsid w:val="00B47730"/>
    <w:rsid w:val="00CB0664"/>
    <w:rsid w:val="00F73170"/>
    <w:rsid w:val="00FC693F"/>
    <w:rsid w:val="111BF052"/>
    <w:rsid w:val="2ED490F1"/>
    <w:rsid w:val="5CD32500"/>
    <w:rsid w:val="5D1E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1C295"/>
  <w14:defaultImageDpi w14:val="300"/>
  <w15:docId w15:val="{85F41E15-C049-4672-95B2-7746940B95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styleId="Ttulo1Char" w:customStyle="1">
    <w:name w:val="Título 1 Char"/>
    <w:basedOn w:val="Fontepargpadro"/>
    <w:link w:val="Ttulo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tulo2Char" w:customStyle="1">
    <w:name w:val="Título 2 Char"/>
    <w:basedOn w:val="Fontepargpadro"/>
    <w:link w:val="Ttulo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tulo3Char" w:customStyle="1">
    <w:name w:val="Título 3 Char"/>
    <w:basedOn w:val="Fontepargpadro"/>
    <w:link w:val="Ttulo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tuloChar" w:customStyle="1">
    <w:name w:val="Subtítulo Char"/>
    <w:basedOn w:val="Fontepargpadro"/>
    <w:link w:val="Subttulo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Corpodetexto3Char" w:customStyle="1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demacroChar" w:customStyle="1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styleId="CitaoChar" w:customStyle="1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styleId="Ttulo4Char" w:customStyle="1">
    <w:name w:val="Título 4 Char"/>
    <w:basedOn w:val="Fontepargpadro"/>
    <w:link w:val="Ttulo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tulo5Char" w:customStyle="1">
    <w:name w:val="Título 5 Char"/>
    <w:basedOn w:val="Fontepargpadro"/>
    <w:link w:val="Ttulo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tulo7Char" w:customStyle="1">
    <w:name w:val="Título 7 Char"/>
    <w:basedOn w:val="Fontepargpadro"/>
    <w:link w:val="Ttulo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har" w:customStyle="1">
    <w:name w:val="Título 8 Char"/>
    <w:basedOn w:val="Fontepargpadro"/>
    <w:link w:val="Ttulo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tulo9Char" w:customStyle="1">
    <w:name w:val="Título 9 Char"/>
    <w:basedOn w:val="Fontepargpadro"/>
    <w:link w:val="Ttulo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4" ma:contentTypeDescription="Crie um novo documento." ma:contentTypeScope="" ma:versionID="196d6315231a77e92102d0458ec4da8e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a5f5740fef21bc19f36b0ba80288efec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E46F6-FDCA-4FA2-966B-8CD239E1DD56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A61703-E8E7-47A1-BAE5-38B4BAF5DEDF}"/>
</file>

<file path=customXml/itemProps4.xml><?xml version="1.0" encoding="utf-8"?>
<ds:datastoreItem xmlns:ds="http://schemas.openxmlformats.org/officeDocument/2006/customXml" ds:itemID="{23CCF834-A2D4-423F-9AC7-E0AD3ACE7F3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Quesia Reis</lastModifiedBy>
  <revision>9</revision>
  <dcterms:created xsi:type="dcterms:W3CDTF">2013-12-23T23:15:00.0000000Z</dcterms:created>
  <dcterms:modified xsi:type="dcterms:W3CDTF">2026-03-30T18:18:59.8722022Z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